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940" w:rsidRDefault="00CE4940" w:rsidP="00CE4940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CE4940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 xml:space="preserve">1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 w:rsidR="007648A1">
        <w:rPr>
          <w:bCs/>
        </w:rPr>
        <w:t xml:space="preserve"> №39</w:t>
      </w:r>
      <w:r>
        <w:rPr>
          <w:bCs/>
        </w:rPr>
        <w:t xml:space="preserve"> «</w:t>
      </w:r>
      <w:r w:rsidR="007648A1">
        <w:rPr>
          <w:bCs/>
        </w:rPr>
        <w:t xml:space="preserve">Об утверждении  административного регламента </w:t>
      </w:r>
      <w:r w:rsidR="007648A1" w:rsidRPr="0069017A">
        <w:rPr>
          <w:bCs/>
        </w:rPr>
        <w:t xml:space="preserve">по предоставлению жилых помещений по договорам аренды </w:t>
      </w:r>
      <w:r w:rsidR="00554FC5">
        <w:rPr>
          <w:bCs/>
        </w:rPr>
        <w:t>муниципальных жилых помещений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6F3C25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6F3C25">
        <w:t>,</w:t>
      </w:r>
      <w:r w:rsidR="00554FC5">
        <w:t xml:space="preserve"> </w:t>
      </w:r>
      <w:r w:rsidR="006F3C25">
        <w:t>администрация Палецкого сельсовета Баганского рай</w:t>
      </w:r>
      <w:r w:rsidR="00104FD1">
        <w:t xml:space="preserve">она Новосибирской области   </w:t>
      </w:r>
      <w:r w:rsidR="006F3C2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</w:t>
      </w:r>
      <w:r w:rsidR="00850616">
        <w:t xml:space="preserve"> </w:t>
      </w:r>
    </w:p>
    <w:p w:rsidR="008536BF" w:rsidRDefault="001E22C2" w:rsidP="006F3C25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="004A0A7A">
        <w:t>ПОСТАНОВЛЯЕТ</w:t>
      </w:r>
      <w:r w:rsidR="0064530C">
        <w:t>:</w:t>
      </w:r>
    </w:p>
    <w:p w:rsidR="00780721" w:rsidRDefault="006F3C25" w:rsidP="006F3C25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648A1">
        <w:rPr>
          <w:bCs/>
        </w:rPr>
        <w:t xml:space="preserve"> №39</w:t>
      </w:r>
      <w:r w:rsidR="007A35F1">
        <w:rPr>
          <w:bCs/>
        </w:rPr>
        <w:t xml:space="preserve"> «</w:t>
      </w:r>
      <w:r w:rsidR="007648A1">
        <w:rPr>
          <w:bCs/>
        </w:rPr>
        <w:t xml:space="preserve">Об утверждении  административного регламента </w:t>
      </w:r>
      <w:r w:rsidR="007648A1" w:rsidRPr="0069017A">
        <w:rPr>
          <w:bCs/>
        </w:rPr>
        <w:t>по предоставлению жилых помещений по договорам аренды</w:t>
      </w:r>
      <w:r w:rsidR="00554FC5">
        <w:rPr>
          <w:bCs/>
        </w:rPr>
        <w:t xml:space="preserve"> муниципальных жилых помещений</w:t>
      </w:r>
      <w:r w:rsidR="00EA5ABC">
        <w:t>»</w:t>
      </w:r>
      <w:r w:rsidR="000A1222">
        <w:t xml:space="preserve"> (далее-постановление)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CE4940" w:rsidRDefault="00CE4940" w:rsidP="00CE4940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CE4940" w:rsidRDefault="00CE4940" w:rsidP="00CE4940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CE4940" w:rsidRDefault="00CE4940" w:rsidP="00CE4940">
      <w:pPr>
        <w:autoSpaceDE w:val="0"/>
        <w:autoSpaceDN w:val="0"/>
        <w:adjustRightInd w:val="0"/>
        <w:ind w:firstLine="709"/>
        <w:jc w:val="both"/>
      </w:pPr>
    </w:p>
    <w:p w:rsidR="00CE4940" w:rsidRDefault="00CE4940" w:rsidP="00CE4940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D85E4E" w:rsidRDefault="00CE4940" w:rsidP="00CE494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CE4940" w:rsidRDefault="00CE4940" w:rsidP="00CE494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E4940" w:rsidRDefault="00CE4940" w:rsidP="00CE4940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E4940" w:rsidRDefault="00CE4940" w:rsidP="00CE4940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CE4940" w:rsidRDefault="00CE4940" w:rsidP="00CE4940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CE4940" w:rsidRDefault="00CE4940" w:rsidP="00CE4940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CE4940" w:rsidRDefault="00CE4940" w:rsidP="00CE4940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CE4940" w:rsidRDefault="00CE4940" w:rsidP="00CE4940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CE4940" w:rsidRDefault="00CE4940" w:rsidP="00CE4940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6F3C25" w:rsidRDefault="006F3C25" w:rsidP="006F3C25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6F3C25">
      <w:pPr>
        <w:ind w:firstLine="709"/>
        <w:jc w:val="both"/>
      </w:pPr>
    </w:p>
    <w:p w:rsidR="00CC6F15" w:rsidRDefault="00CC6F15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CC6F15">
        <w:tab/>
      </w:r>
      <w:r>
        <w:t>В.И.Калач</w:t>
      </w:r>
    </w:p>
    <w:p w:rsidR="00104FD1" w:rsidRDefault="00104FD1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4E5AB4" w:rsidRDefault="004E5AB4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FE69EC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454" w:rsidRDefault="00A47454">
      <w:r>
        <w:separator/>
      </w:r>
    </w:p>
  </w:endnote>
  <w:endnote w:type="continuationSeparator" w:id="1">
    <w:p w:rsidR="00A47454" w:rsidRDefault="00A47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454" w:rsidRDefault="00A47454">
      <w:r>
        <w:separator/>
      </w:r>
    </w:p>
  </w:footnote>
  <w:footnote w:type="continuationSeparator" w:id="1">
    <w:p w:rsidR="00A47454" w:rsidRDefault="00A47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97652"/>
      <w:docPartObj>
        <w:docPartGallery w:val="Page Numbers (Top of Page)"/>
        <w:docPartUnique/>
      </w:docPartObj>
    </w:sdtPr>
    <w:sdtContent>
      <w:p w:rsidR="00FE69EC" w:rsidRDefault="00602E1D">
        <w:pPr>
          <w:pStyle w:val="ac"/>
          <w:jc w:val="center"/>
        </w:pPr>
        <w:fldSimple w:instr=" PAGE   \* MERGEFORMAT ">
          <w:r w:rsidR="00D85E4E">
            <w:rPr>
              <w:noProof/>
            </w:rPr>
            <w:t>2</w:t>
          </w:r>
        </w:fldSimple>
      </w:p>
    </w:sdtContent>
  </w:sdt>
  <w:p w:rsidR="00FE69EC" w:rsidRDefault="00FE69E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2B772EEB"/>
    <w:multiLevelType w:val="multilevel"/>
    <w:tmpl w:val="783282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3"/>
  </w:num>
  <w:num w:numId="9">
    <w:abstractNumId w:val="0"/>
  </w:num>
  <w:num w:numId="10">
    <w:abstractNumId w:val="4"/>
  </w:num>
  <w:num w:numId="11">
    <w:abstractNumId w:val="7"/>
  </w:num>
  <w:num w:numId="12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2A3D"/>
    <w:rsid w:val="00025131"/>
    <w:rsid w:val="00027413"/>
    <w:rsid w:val="00032FBD"/>
    <w:rsid w:val="000379C4"/>
    <w:rsid w:val="00044371"/>
    <w:rsid w:val="00057951"/>
    <w:rsid w:val="000713DC"/>
    <w:rsid w:val="00072A4B"/>
    <w:rsid w:val="00075AF9"/>
    <w:rsid w:val="0008509B"/>
    <w:rsid w:val="000917DE"/>
    <w:rsid w:val="00093EDA"/>
    <w:rsid w:val="00094F54"/>
    <w:rsid w:val="00097773"/>
    <w:rsid w:val="000A1222"/>
    <w:rsid w:val="000A2F0C"/>
    <w:rsid w:val="000B007A"/>
    <w:rsid w:val="000B68E9"/>
    <w:rsid w:val="000B7F44"/>
    <w:rsid w:val="000C0838"/>
    <w:rsid w:val="000C4A04"/>
    <w:rsid w:val="000D1D1F"/>
    <w:rsid w:val="000D5228"/>
    <w:rsid w:val="000D6EE7"/>
    <w:rsid w:val="000F21D3"/>
    <w:rsid w:val="000F2957"/>
    <w:rsid w:val="000F7784"/>
    <w:rsid w:val="00104FD1"/>
    <w:rsid w:val="00120B21"/>
    <w:rsid w:val="00126777"/>
    <w:rsid w:val="001316C1"/>
    <w:rsid w:val="001425CB"/>
    <w:rsid w:val="001515CB"/>
    <w:rsid w:val="00157B32"/>
    <w:rsid w:val="00157FAD"/>
    <w:rsid w:val="00165296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72CA0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47F4D"/>
    <w:rsid w:val="00354186"/>
    <w:rsid w:val="003541ED"/>
    <w:rsid w:val="0036013E"/>
    <w:rsid w:val="003626B4"/>
    <w:rsid w:val="00365179"/>
    <w:rsid w:val="00367381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81014"/>
    <w:rsid w:val="00492839"/>
    <w:rsid w:val="004A0A7A"/>
    <w:rsid w:val="004B1FB1"/>
    <w:rsid w:val="004C38DA"/>
    <w:rsid w:val="004E122B"/>
    <w:rsid w:val="004E5AB4"/>
    <w:rsid w:val="005005CA"/>
    <w:rsid w:val="00507247"/>
    <w:rsid w:val="00511A32"/>
    <w:rsid w:val="005170EA"/>
    <w:rsid w:val="00524CD9"/>
    <w:rsid w:val="005325FE"/>
    <w:rsid w:val="00543F41"/>
    <w:rsid w:val="0055013B"/>
    <w:rsid w:val="00554FC5"/>
    <w:rsid w:val="0056019B"/>
    <w:rsid w:val="00563853"/>
    <w:rsid w:val="00564911"/>
    <w:rsid w:val="005724BC"/>
    <w:rsid w:val="00573743"/>
    <w:rsid w:val="005852A8"/>
    <w:rsid w:val="005918A3"/>
    <w:rsid w:val="00594D84"/>
    <w:rsid w:val="005A5022"/>
    <w:rsid w:val="005A5592"/>
    <w:rsid w:val="005A6610"/>
    <w:rsid w:val="005B3C25"/>
    <w:rsid w:val="005C77FB"/>
    <w:rsid w:val="005E51BF"/>
    <w:rsid w:val="005E5C1E"/>
    <w:rsid w:val="005E78FF"/>
    <w:rsid w:val="00602E1D"/>
    <w:rsid w:val="0061253D"/>
    <w:rsid w:val="00620506"/>
    <w:rsid w:val="00621675"/>
    <w:rsid w:val="00624BCB"/>
    <w:rsid w:val="00626506"/>
    <w:rsid w:val="00626BA2"/>
    <w:rsid w:val="006304B3"/>
    <w:rsid w:val="00631C9D"/>
    <w:rsid w:val="00640776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93E6B"/>
    <w:rsid w:val="006D44A4"/>
    <w:rsid w:val="006E1015"/>
    <w:rsid w:val="006E3B84"/>
    <w:rsid w:val="006E6547"/>
    <w:rsid w:val="006F2BC6"/>
    <w:rsid w:val="006F3C25"/>
    <w:rsid w:val="006F775D"/>
    <w:rsid w:val="00704C39"/>
    <w:rsid w:val="00711C41"/>
    <w:rsid w:val="007274F7"/>
    <w:rsid w:val="007422B6"/>
    <w:rsid w:val="00743C1F"/>
    <w:rsid w:val="007648A1"/>
    <w:rsid w:val="00765D46"/>
    <w:rsid w:val="007711DE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023D"/>
    <w:rsid w:val="008417E0"/>
    <w:rsid w:val="0084241F"/>
    <w:rsid w:val="008464A8"/>
    <w:rsid w:val="00850616"/>
    <w:rsid w:val="008536BF"/>
    <w:rsid w:val="0086464F"/>
    <w:rsid w:val="00870F64"/>
    <w:rsid w:val="00896521"/>
    <w:rsid w:val="00897971"/>
    <w:rsid w:val="008C66F2"/>
    <w:rsid w:val="008E3854"/>
    <w:rsid w:val="008F10CC"/>
    <w:rsid w:val="008F1BFF"/>
    <w:rsid w:val="008F692A"/>
    <w:rsid w:val="00904214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37674"/>
    <w:rsid w:val="00A47454"/>
    <w:rsid w:val="00A52C02"/>
    <w:rsid w:val="00A5378E"/>
    <w:rsid w:val="00A542AF"/>
    <w:rsid w:val="00A56B2A"/>
    <w:rsid w:val="00A6578C"/>
    <w:rsid w:val="00A7020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20F6"/>
    <w:rsid w:val="00B74FE2"/>
    <w:rsid w:val="00B7538A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84F5D"/>
    <w:rsid w:val="00C94D84"/>
    <w:rsid w:val="00CC47DE"/>
    <w:rsid w:val="00CC6F15"/>
    <w:rsid w:val="00CD0E97"/>
    <w:rsid w:val="00CD1D27"/>
    <w:rsid w:val="00CD4A9A"/>
    <w:rsid w:val="00CE4940"/>
    <w:rsid w:val="00CF1414"/>
    <w:rsid w:val="00CF4FE4"/>
    <w:rsid w:val="00D06B5E"/>
    <w:rsid w:val="00D121D9"/>
    <w:rsid w:val="00D13F1E"/>
    <w:rsid w:val="00D22742"/>
    <w:rsid w:val="00D24E23"/>
    <w:rsid w:val="00D26C2F"/>
    <w:rsid w:val="00D37CB4"/>
    <w:rsid w:val="00D47214"/>
    <w:rsid w:val="00D50164"/>
    <w:rsid w:val="00D641F6"/>
    <w:rsid w:val="00D80127"/>
    <w:rsid w:val="00D8258D"/>
    <w:rsid w:val="00D84025"/>
    <w:rsid w:val="00D85E4E"/>
    <w:rsid w:val="00D93B3F"/>
    <w:rsid w:val="00D94541"/>
    <w:rsid w:val="00D974F2"/>
    <w:rsid w:val="00DA1D71"/>
    <w:rsid w:val="00DD148D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37927"/>
    <w:rsid w:val="00E4747C"/>
    <w:rsid w:val="00E47A1E"/>
    <w:rsid w:val="00E47C22"/>
    <w:rsid w:val="00E71635"/>
    <w:rsid w:val="00E76DD4"/>
    <w:rsid w:val="00E77A50"/>
    <w:rsid w:val="00E77AC8"/>
    <w:rsid w:val="00E82BC8"/>
    <w:rsid w:val="00E84AE9"/>
    <w:rsid w:val="00E90EC8"/>
    <w:rsid w:val="00E92CDE"/>
    <w:rsid w:val="00EA0AD3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B7341"/>
    <w:rsid w:val="00FC00F8"/>
    <w:rsid w:val="00FC6E93"/>
    <w:rsid w:val="00FD5208"/>
    <w:rsid w:val="00FE69EC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FB7341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EA0AD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DDE6E-3065-4E7D-94BE-0FCCB11A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2019-07-25T09:22:00Z</cp:lastPrinted>
  <dcterms:created xsi:type="dcterms:W3CDTF">2021-12-03T09:51:00Z</dcterms:created>
  <dcterms:modified xsi:type="dcterms:W3CDTF">2021-12-06T03:02:00Z</dcterms:modified>
</cp:coreProperties>
</file>